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9723D" w14:textId="77777777" w:rsidR="00E73EC7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60009913" w14:textId="77777777" w:rsidR="00E73EC7" w:rsidRDefault="00000000">
      <w:pPr>
        <w:spacing w:after="0"/>
        <w:jc w:val="center"/>
      </w:pPr>
      <w:r>
        <w:t>Місто: Запоріжжя</w:t>
      </w:r>
    </w:p>
    <w:p w14:paraId="11FD651E" w14:textId="77777777" w:rsidR="00E73EC7" w:rsidRDefault="00000000">
      <w:pPr>
        <w:spacing w:after="240"/>
        <w:jc w:val="center"/>
      </w:pPr>
      <w:r>
        <w:t>31 Січня - 01 Лютого 2026</w:t>
      </w:r>
    </w:p>
    <w:p w14:paraId="411CE300" w14:textId="77777777" w:rsidR="00E73EC7" w:rsidRDefault="00000000">
      <w:pPr>
        <w:pStyle w:val="Heading1"/>
        <w:jc w:val="center"/>
      </w:pPr>
      <w:r>
        <w:t>242 Jazz-Funk Ювенали 2 Solo Початківці</w:t>
      </w:r>
    </w:p>
    <w:p w14:paraId="0C3D4C32" w14:textId="77777777" w:rsidR="00E73EC7" w:rsidRDefault="00000000">
      <w:pPr>
        <w:pStyle w:val="Heading2"/>
      </w:pPr>
      <w:r>
        <w:t>Фінал</w:t>
      </w:r>
    </w:p>
    <w:p w14:paraId="26A0E1CC" w14:textId="77777777" w:rsidR="00E73EC7" w:rsidRDefault="00000000">
      <w:pPr>
        <w:spacing w:after="0"/>
      </w:pPr>
      <w:r>
        <w:t>Суддівська колегія:</w:t>
      </w:r>
    </w:p>
    <w:p w14:paraId="05031B77" w14:textId="77777777" w:rsidR="00E73EC7" w:rsidRDefault="00000000">
      <w:pPr>
        <w:spacing w:after="0"/>
      </w:pPr>
      <w:r>
        <w:t>A - Марія Chirva (Київ)</w:t>
      </w:r>
    </w:p>
    <w:p w14:paraId="63415B3A" w14:textId="77777777" w:rsidR="00E73EC7" w:rsidRDefault="00000000">
      <w:pPr>
        <w:spacing w:after="0"/>
      </w:pPr>
      <w:r>
        <w:t>B - KATiA (Чернігів)</w:t>
      </w:r>
    </w:p>
    <w:p w14:paraId="5D55A659" w14:textId="77777777" w:rsidR="00E73EC7" w:rsidRDefault="00000000">
      <w:pPr>
        <w:spacing w:after="0"/>
      </w:pPr>
      <w:r>
        <w:t>C - Міщенко Альона</w:t>
      </w:r>
    </w:p>
    <w:p w14:paraId="39DB7BD9" w14:textId="77777777" w:rsidR="00E73EC7" w:rsidRDefault="00000000">
      <w:pPr>
        <w:spacing w:after="0"/>
      </w:pPr>
      <w:r>
        <w:t>D - Дар`я Алексашина</w:t>
      </w:r>
    </w:p>
    <w:p w14:paraId="342B13AB" w14:textId="77777777" w:rsidR="00E73EC7" w:rsidRDefault="00000000">
      <w:pPr>
        <w:spacing w:after="0"/>
      </w:pPr>
      <w:r>
        <w:t>E - Шаповалова Тетяна</w:t>
      </w:r>
    </w:p>
    <w:p w14:paraId="739E46CF" w14:textId="77777777" w:rsidR="00E73EC7" w:rsidRDefault="00000000">
      <w:pPr>
        <w:spacing w:after="0"/>
      </w:pPr>
      <w:r>
        <w:t>F - Олена Рубан</w:t>
      </w:r>
    </w:p>
    <w:p w14:paraId="1A0F5C2D" w14:textId="77777777" w:rsidR="00E73EC7" w:rsidRDefault="00000000">
      <w:pPr>
        <w:spacing w:after="0"/>
      </w:pPr>
      <w:r>
        <w:t>G - Сидорцова Яна</w:t>
      </w:r>
    </w:p>
    <w:p w14:paraId="5A4FF041" w14:textId="77777777" w:rsidR="00E73EC7" w:rsidRDefault="00E73EC7">
      <w:pPr>
        <w:spacing w:after="120"/>
      </w:pPr>
    </w:p>
    <w:p w14:paraId="47C0D983" w14:textId="77777777" w:rsidR="00E73EC7" w:rsidRDefault="00000000">
      <w:r>
        <w:t>Результати:</w:t>
      </w:r>
    </w:p>
    <w:p w14:paraId="4C653FA5" w14:textId="77777777" w:rsidR="00E73EC7" w:rsidRDefault="00000000">
      <w:pPr>
        <w:pStyle w:val="ListNumber"/>
      </w:pPr>
      <w:r>
        <w:t>#418 Соломія. Феняк - 1 місце</w:t>
      </w:r>
    </w:p>
    <w:p w14:paraId="63477A9A" w14:textId="77777777" w:rsidR="00E73EC7" w:rsidRDefault="00000000">
      <w:pPr>
        <w:pStyle w:val="ListNumber"/>
      </w:pPr>
      <w:r>
        <w:t>#411 Анна. Поляк - 1 місце</w:t>
      </w:r>
    </w:p>
    <w:p w14:paraId="483741BB" w14:textId="77777777" w:rsidR="00E73EC7" w:rsidRDefault="00000000">
      <w:pPr>
        <w:pStyle w:val="ListNumber"/>
      </w:pPr>
      <w:r>
        <w:t>#249 Поліна Гогунська - 1 місце</w:t>
      </w:r>
    </w:p>
    <w:p w14:paraId="0AE19055" w14:textId="77777777" w:rsidR="00E73EC7" w:rsidRDefault="00000000">
      <w:pPr>
        <w:pStyle w:val="ListNumber"/>
      </w:pPr>
      <w:r>
        <w:t>#197 Злата Дзюба - 1 місце</w:t>
      </w:r>
    </w:p>
    <w:p w14:paraId="0A6AC7DA" w14:textId="77777777" w:rsidR="00E73EC7" w:rsidRDefault="00000000">
      <w:pPr>
        <w:pStyle w:val="ListNumber"/>
      </w:pPr>
      <w:r>
        <w:t>#111 Марія Захарчук - 1 місце</w:t>
      </w:r>
    </w:p>
    <w:p w14:paraId="3D81A7CC" w14:textId="77777777" w:rsidR="00E73EC7" w:rsidRDefault="00000000">
      <w:pPr>
        <w:pStyle w:val="ListNumber"/>
      </w:pPr>
      <w:r>
        <w:t>#87 Валерія Білогурова - 1 місце</w:t>
      </w:r>
    </w:p>
    <w:p w14:paraId="320F2064" w14:textId="77777777" w:rsidR="00E73EC7" w:rsidRDefault="00000000">
      <w:pPr>
        <w:pStyle w:val="ListNumber"/>
      </w:pPr>
      <w:r>
        <w:t>#245 Катерина Бєлоконєва - 2 місце</w:t>
      </w:r>
    </w:p>
    <w:p w14:paraId="095A69A8" w14:textId="77777777" w:rsidR="00E73EC7" w:rsidRDefault="00000000">
      <w:pPr>
        <w:pStyle w:val="ListNumber"/>
      </w:pPr>
      <w:r>
        <w:t>#421 Вікторія. Щербань - 2 місце</w:t>
      </w:r>
    </w:p>
    <w:p w14:paraId="6C9416E3" w14:textId="77777777" w:rsidR="00E73EC7" w:rsidRDefault="00000000">
      <w:pPr>
        <w:pStyle w:val="ListNumber"/>
      </w:pPr>
      <w:r>
        <w:t>#416 Олександра. Третяк - 2 місце</w:t>
      </w:r>
    </w:p>
    <w:p w14:paraId="083EFFE6" w14:textId="77777777" w:rsidR="00E73EC7" w:rsidRDefault="00000000">
      <w:pPr>
        <w:pStyle w:val="ListNumber"/>
      </w:pPr>
      <w:r>
        <w:t>#297 Олександра Гончарова - 2 місце</w:t>
      </w:r>
    </w:p>
    <w:p w14:paraId="73EBD0BA" w14:textId="77777777" w:rsidR="00E73EC7" w:rsidRDefault="00000000">
      <w:pPr>
        <w:pStyle w:val="ListNumber"/>
      </w:pPr>
      <w:r>
        <w:t>#282 Поліна Капустова - 2 місце</w:t>
      </w:r>
    </w:p>
    <w:p w14:paraId="38B355EC" w14:textId="77777777" w:rsidR="00E73EC7" w:rsidRDefault="00000000">
      <w:pPr>
        <w:pStyle w:val="ListNumber"/>
      </w:pPr>
      <w:r>
        <w:t>#204 Кіра Новікова - 3 місце</w:t>
      </w:r>
    </w:p>
    <w:p w14:paraId="52F41D5E" w14:textId="77777777" w:rsidR="00E73EC7" w:rsidRDefault="00000000">
      <w:pPr>
        <w:pStyle w:val="ListNumber"/>
      </w:pPr>
      <w:r>
        <w:t>#123 Софія Костяна - 3 місце</w:t>
      </w:r>
    </w:p>
    <w:p w14:paraId="7A1788CB" w14:textId="77777777" w:rsidR="00E73EC7" w:rsidRDefault="00000000">
      <w:pPr>
        <w:pStyle w:val="ListNumber"/>
      </w:pPr>
      <w:r>
        <w:t>#280 Кіра Чумаченко - 3 місце</w:t>
      </w:r>
    </w:p>
    <w:p w14:paraId="73E7D84B" w14:textId="77777777" w:rsidR="00E73EC7" w:rsidRDefault="00000000">
      <w:pPr>
        <w:pStyle w:val="ListNumber"/>
      </w:pPr>
      <w:r>
        <w:t>#40 Аліса Пономаренко - 3 місце</w:t>
      </w:r>
    </w:p>
    <w:p w14:paraId="20619B87" w14:textId="77777777" w:rsidR="00E73EC7" w:rsidRDefault="00000000">
      <w:pPr>
        <w:pStyle w:val="ListNumber"/>
      </w:pPr>
      <w:r>
        <w:t>#210 Уляна Стешкіна - 3 місце</w:t>
      </w:r>
    </w:p>
    <w:p w14:paraId="5B983B45" w14:textId="77777777" w:rsidR="00E73EC7" w:rsidRDefault="00E73EC7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E73EC7" w14:paraId="3D7D0420" w14:textId="77777777" w:rsidTr="00E73E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A26ACDD" w14:textId="77777777" w:rsidR="00E73EC7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38C2A295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1DE3F131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4CA8AE15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7E2B27D4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58A3E5CD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22B3D7FE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6872020A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78C52082" w14:textId="77777777" w:rsidR="00E73EC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E73EC7" w14:paraId="22B22FE6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01424DB" w14:textId="77777777" w:rsidR="00E73EC7" w:rsidRDefault="00000000">
            <w:pPr>
              <w:jc w:val="center"/>
            </w:pPr>
            <w:r>
              <w:lastRenderedPageBreak/>
              <w:t>418</w:t>
            </w:r>
          </w:p>
        </w:tc>
        <w:tc>
          <w:tcPr>
            <w:tcW w:w="1040" w:type="dxa"/>
          </w:tcPr>
          <w:p w14:paraId="1FD6A83F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90145B1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0DB5F63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AE70266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53EE0E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DE0513F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99C6A3" w14:textId="34367180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36632A9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E73EC7" w14:paraId="4B21FC7A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8E44E5E" w14:textId="77777777" w:rsidR="00E73EC7" w:rsidRDefault="00000000">
            <w:pPr>
              <w:jc w:val="center"/>
            </w:pPr>
            <w:r>
              <w:t>411</w:t>
            </w:r>
          </w:p>
        </w:tc>
        <w:tc>
          <w:tcPr>
            <w:tcW w:w="1040" w:type="dxa"/>
          </w:tcPr>
          <w:p w14:paraId="599F2E62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AC35552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ACFDF6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19791AD" w14:textId="0922D0CF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EBC3C04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65738B4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2708CC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897389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E73EC7" w14:paraId="104F1593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1DFA684" w14:textId="77777777" w:rsidR="00E73EC7" w:rsidRDefault="00000000">
            <w:pPr>
              <w:jc w:val="center"/>
            </w:pPr>
            <w:r>
              <w:t>249</w:t>
            </w:r>
          </w:p>
        </w:tc>
        <w:tc>
          <w:tcPr>
            <w:tcW w:w="1040" w:type="dxa"/>
          </w:tcPr>
          <w:p w14:paraId="2C03F9C2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F915F38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FEB5B7" w14:textId="06E1EAA9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8E2D89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D75A494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37AA5E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38FA180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833A509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E73EC7" w14:paraId="6F816A2C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4FB70EF" w14:textId="77777777" w:rsidR="00E73EC7" w:rsidRDefault="00000000">
            <w:pPr>
              <w:jc w:val="center"/>
            </w:pPr>
            <w:r>
              <w:t>197</w:t>
            </w:r>
          </w:p>
        </w:tc>
        <w:tc>
          <w:tcPr>
            <w:tcW w:w="1040" w:type="dxa"/>
          </w:tcPr>
          <w:p w14:paraId="7D285411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F2E08D0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414D81E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EB3FED1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A4384F2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B501CC4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B6C77C6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B3BC856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E73EC7" w14:paraId="0A8FC03D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2D31F95" w14:textId="77777777" w:rsidR="00E73EC7" w:rsidRDefault="00000000">
            <w:pPr>
              <w:jc w:val="center"/>
            </w:pPr>
            <w:r>
              <w:t>111</w:t>
            </w:r>
          </w:p>
        </w:tc>
        <w:tc>
          <w:tcPr>
            <w:tcW w:w="1040" w:type="dxa"/>
          </w:tcPr>
          <w:p w14:paraId="086F6BE0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58A3490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20F3708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CBEE2A7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20A1C12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8E3E50A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9D665E9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11054BE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E73EC7" w14:paraId="52A17588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7CE9503" w14:textId="77777777" w:rsidR="00E73EC7" w:rsidRDefault="00000000">
            <w:pPr>
              <w:jc w:val="center"/>
            </w:pPr>
            <w:r>
              <w:t>87</w:t>
            </w:r>
          </w:p>
        </w:tc>
        <w:tc>
          <w:tcPr>
            <w:tcW w:w="1040" w:type="dxa"/>
          </w:tcPr>
          <w:p w14:paraId="5B377E69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AF978AE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F9792B0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4E33DF0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CCBC50E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536BA6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5596AC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821662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E73EC7" w14:paraId="1BE26C9C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726CAA2" w14:textId="77777777" w:rsidR="00E73EC7" w:rsidRDefault="00000000">
            <w:pPr>
              <w:jc w:val="center"/>
            </w:pPr>
            <w:r>
              <w:t>245</w:t>
            </w:r>
          </w:p>
        </w:tc>
        <w:tc>
          <w:tcPr>
            <w:tcW w:w="1040" w:type="dxa"/>
          </w:tcPr>
          <w:p w14:paraId="463875BA" w14:textId="32050B39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F094858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22947C4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4B2DDFB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CFAAD5D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7D9B80E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676C0E3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4D2891A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E73EC7" w14:paraId="2712F9D7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86D5F0F" w14:textId="77777777" w:rsidR="00E73EC7" w:rsidRDefault="00000000">
            <w:pPr>
              <w:jc w:val="center"/>
            </w:pPr>
            <w:r>
              <w:t>421</w:t>
            </w:r>
          </w:p>
        </w:tc>
        <w:tc>
          <w:tcPr>
            <w:tcW w:w="1040" w:type="dxa"/>
          </w:tcPr>
          <w:p w14:paraId="76E499BD" w14:textId="52B9E4B2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AEAD8F4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E91D4B1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997227" w14:textId="6677C87D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8BD1290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87E1AB2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8D2E638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DD6DE18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E73EC7" w14:paraId="09738DF9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E076CA6" w14:textId="77777777" w:rsidR="00E73EC7" w:rsidRDefault="00000000">
            <w:pPr>
              <w:jc w:val="center"/>
            </w:pPr>
            <w:r>
              <w:t>416</w:t>
            </w:r>
          </w:p>
        </w:tc>
        <w:tc>
          <w:tcPr>
            <w:tcW w:w="1040" w:type="dxa"/>
          </w:tcPr>
          <w:p w14:paraId="1DDFD0FB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60FB43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993F728" w14:textId="43A8EC29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C7D8DC1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7B3DEE3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A7A5FA9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3B4D53F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B65BF94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E73EC7" w14:paraId="3D0176AD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11A5104" w14:textId="77777777" w:rsidR="00E73EC7" w:rsidRDefault="00000000">
            <w:pPr>
              <w:jc w:val="center"/>
            </w:pPr>
            <w:r>
              <w:t>297</w:t>
            </w:r>
          </w:p>
        </w:tc>
        <w:tc>
          <w:tcPr>
            <w:tcW w:w="1040" w:type="dxa"/>
          </w:tcPr>
          <w:p w14:paraId="59A2CBD6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572B239" w14:textId="2365BB83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C2C1A9C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305ADB6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BE5ED30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C954FB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CCDF57A" w14:textId="2FFE9375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4F306D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E73EC7" w14:paraId="19F693A8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C32A3B6" w14:textId="77777777" w:rsidR="00E73EC7" w:rsidRDefault="00000000">
            <w:pPr>
              <w:jc w:val="center"/>
            </w:pPr>
            <w:r>
              <w:t>282</w:t>
            </w:r>
          </w:p>
        </w:tc>
        <w:tc>
          <w:tcPr>
            <w:tcW w:w="1040" w:type="dxa"/>
          </w:tcPr>
          <w:p w14:paraId="3DBF674B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2EA6A8E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06C046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C0B0C7A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EEA965C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89732F3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8A3A91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0F59F8B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E73EC7" w14:paraId="7B157265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38B46C3" w14:textId="77777777" w:rsidR="00E73EC7" w:rsidRDefault="00000000">
            <w:pPr>
              <w:jc w:val="center"/>
            </w:pPr>
            <w:r>
              <w:t>204</w:t>
            </w:r>
          </w:p>
        </w:tc>
        <w:tc>
          <w:tcPr>
            <w:tcW w:w="1040" w:type="dxa"/>
          </w:tcPr>
          <w:p w14:paraId="31265931" w14:textId="449F7795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738890A" w14:textId="150FDFC2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EE0F1D" w14:textId="2A72E90F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C69424" w14:textId="2D8AF9F0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62E034A" w14:textId="5A8C3133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412266" w14:textId="37D57B94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D167D6" w14:textId="527DBEBB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3897333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E73EC7" w14:paraId="54945EA5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0D28B1A" w14:textId="77777777" w:rsidR="00E73EC7" w:rsidRDefault="00000000">
            <w:pPr>
              <w:jc w:val="center"/>
            </w:pPr>
            <w:r>
              <w:t>123</w:t>
            </w:r>
          </w:p>
        </w:tc>
        <w:tc>
          <w:tcPr>
            <w:tcW w:w="1040" w:type="dxa"/>
          </w:tcPr>
          <w:p w14:paraId="282F020B" w14:textId="64E45CB2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E6E302C" w14:textId="4D9A425E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43AD499" w14:textId="279677BF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FFAD426" w14:textId="14742E3F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4A9A0CE" w14:textId="63EDE4F8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8AC0FF" w14:textId="60CFEFEE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81ADF63" w14:textId="00399883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9F8B067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E73EC7" w14:paraId="1DC68F6D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AFFCA43" w14:textId="77777777" w:rsidR="00E73EC7" w:rsidRDefault="00000000">
            <w:pPr>
              <w:jc w:val="center"/>
            </w:pPr>
            <w:r>
              <w:t>280</w:t>
            </w:r>
          </w:p>
        </w:tc>
        <w:tc>
          <w:tcPr>
            <w:tcW w:w="1040" w:type="dxa"/>
          </w:tcPr>
          <w:p w14:paraId="21FF62E1" w14:textId="5C108008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8112D9" w14:textId="7C71EDB4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BBD091E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138828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E5B5294" w14:textId="216A3E21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07BCEC3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8B7BDE6" w14:textId="0950B01B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FCD6BB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E73EC7" w14:paraId="1371D86D" w14:textId="77777777" w:rsidTr="00E73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5790F5E" w14:textId="77777777" w:rsidR="00E73EC7" w:rsidRDefault="00000000">
            <w:pPr>
              <w:jc w:val="center"/>
            </w:pPr>
            <w:r>
              <w:t>40</w:t>
            </w:r>
          </w:p>
        </w:tc>
        <w:tc>
          <w:tcPr>
            <w:tcW w:w="1040" w:type="dxa"/>
          </w:tcPr>
          <w:p w14:paraId="704F6545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ED019A" w14:textId="21C5532E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F633C67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D10EB85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D283EAF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F992AB" w14:textId="069E7B4E" w:rsidR="00E73EC7" w:rsidRDefault="00F85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07C94D2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66608F2" w14:textId="77777777" w:rsidR="00E73EC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E73EC7" w14:paraId="4F1C8148" w14:textId="77777777" w:rsidTr="00E73E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1887D08" w14:textId="77777777" w:rsidR="00E73EC7" w:rsidRDefault="00000000">
            <w:pPr>
              <w:jc w:val="center"/>
            </w:pPr>
            <w:r>
              <w:t>210</w:t>
            </w:r>
          </w:p>
        </w:tc>
        <w:tc>
          <w:tcPr>
            <w:tcW w:w="1040" w:type="dxa"/>
          </w:tcPr>
          <w:p w14:paraId="3C314E8F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9F95B2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73EAE05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AA6E648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FDD4AA6" w14:textId="7F3BAE9F" w:rsidR="00E73EC7" w:rsidRDefault="00F8553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858AC4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29271E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CE804B" w14:textId="77777777" w:rsidR="00E73EC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13987E4D" w14:textId="77777777" w:rsidR="00E73EC7" w:rsidRDefault="00E73EC7"/>
    <w:sectPr w:rsidR="00E73EC7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4321740">
    <w:abstractNumId w:val="8"/>
  </w:num>
  <w:num w:numId="2" w16cid:durableId="16585004">
    <w:abstractNumId w:val="6"/>
  </w:num>
  <w:num w:numId="3" w16cid:durableId="1120026644">
    <w:abstractNumId w:val="5"/>
  </w:num>
  <w:num w:numId="4" w16cid:durableId="833692460">
    <w:abstractNumId w:val="4"/>
  </w:num>
  <w:num w:numId="5" w16cid:durableId="300810347">
    <w:abstractNumId w:val="7"/>
  </w:num>
  <w:num w:numId="6" w16cid:durableId="1266842169">
    <w:abstractNumId w:val="3"/>
  </w:num>
  <w:num w:numId="7" w16cid:durableId="162472646">
    <w:abstractNumId w:val="2"/>
  </w:num>
  <w:num w:numId="8" w16cid:durableId="1928227531">
    <w:abstractNumId w:val="1"/>
  </w:num>
  <w:num w:numId="9" w16cid:durableId="110330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4079"/>
    <w:rsid w:val="0015074B"/>
    <w:rsid w:val="0029639D"/>
    <w:rsid w:val="00326F90"/>
    <w:rsid w:val="00AA1D8D"/>
    <w:rsid w:val="00B47730"/>
    <w:rsid w:val="00CB0664"/>
    <w:rsid w:val="00E73EC7"/>
    <w:rsid w:val="00F8553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DEE9A"/>
  <w14:defaultImageDpi w14:val="300"/>
  <w15:docId w15:val="{B6F2B6A6-48A3-437A-98DF-396F3015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2026-02-04T01:24:00Z</dcterms:modified>
  <cp:category/>
</cp:coreProperties>
</file>